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005068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5396666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7410466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427399" name="019fcbde-23a1-7128-b254-326ea1354d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